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Фтизиатрия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07:13 МСК · База обновлена: 21.07.2026, 15:28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Фтизиатрия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В., 66 лет пенсионер, на приеме у фтизиатра.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общую слабость, повышение температуры до 37,80С, кашель с мокротой с прожилками крови до 100 мл в сутки, одышку при физической нагрузке.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3 месяца назад пациент лечился по поводу двусторонней пневмонии в инфекционной больнице. При улучшении состояния был выписан для продолжения лечения амбулаторно с рекомендацией проконсультироваться у фтизиатра. Пациент после выписки к врачам не обращался</w:t>
      </w:r>
    </w:p>
    <w:p>
      <w:pPr>
        <w:spacing w:after="58"/>
      </w:pPr>
      <w:r>
        <w:rPr>
          <w:b w:val="0"/>
          <w:i w:val="0"/>
        </w:rPr>
        <w:t>Ухудшение состояния стал отмечать в течение последних 2-х месяцев: постоянно стали беспокоить общая слабость, повышение температуры тела в течение дня до 37,2– 37,5°С, редкий кашель</w:t>
      </w:r>
    </w:p>
    <w:p>
      <w:pPr>
        <w:spacing w:after="58"/>
      </w:pPr>
      <w:r>
        <w:rPr>
          <w:b w:val="0"/>
          <w:i w:val="0"/>
        </w:rPr>
        <w:t>Лечился самостоятельно, принимал жаропонижающие, антибиотики, таблетки от кашля.</w:t>
      </w:r>
    </w:p>
    <w:p>
      <w:pPr>
        <w:spacing w:after="58"/>
      </w:pPr>
      <w:r>
        <w:rPr>
          <w:b w:val="0"/>
          <w:i w:val="0"/>
        </w:rPr>
        <w:t>Состояние не улучшалось, два дня назад появилось кровохарканье</w:t>
      </w:r>
    </w:p>
    <w:p>
      <w:pPr>
        <w:spacing w:after="58"/>
      </w:pPr>
      <w:r>
        <w:rPr>
          <w:b w:val="0"/>
          <w:i w:val="0"/>
        </w:rPr>
        <w:t>Обратился в поликлинику по месту жительств, где после проведения рентгенографии органов грудной клетки был направлен на консультацию к фтизиатру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соответственно полу и возрасту.</w:t>
      </w:r>
    </w:p>
    <w:p>
      <w:pPr>
        <w:spacing w:after="58"/>
      </w:pPr>
      <w:r>
        <w:rPr>
          <w:b w:val="0"/>
          <w:i w:val="0"/>
        </w:rPr>
        <w:t>* Работал на стройке, сейчас на пенсии.</w:t>
      </w:r>
    </w:p>
    <w:p>
      <w:pPr>
        <w:spacing w:after="58"/>
      </w:pPr>
      <w:r>
        <w:rPr>
          <w:b w:val="0"/>
          <w:i w:val="0"/>
        </w:rPr>
        <w:t>* Место жительства: город Воронеж, проживает в частном доме с женой.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хронический панкреатит, хронический холецистит, гипертоническая болезнь.</w:t>
      </w:r>
    </w:p>
    <w:p>
      <w:pPr>
        <w:spacing w:after="58"/>
      </w:pPr>
      <w:r>
        <w:rPr>
          <w:b w:val="0"/>
          <w:i w:val="0"/>
        </w:rPr>
        <w:t>* 12 лет отбывал в местах лишения свободы, освободился 2 года назад.</w:t>
      </w:r>
    </w:p>
    <w:p>
      <w:pPr>
        <w:spacing w:after="58"/>
      </w:pPr>
      <w:r>
        <w:rPr>
          <w:b w:val="0"/>
          <w:i w:val="0"/>
        </w:rPr>
        <w:t>* Вредные привычки: курит (индекс курения 20 пачко/лет), злоупотребляет алкоголем.</w:t>
      </w:r>
    </w:p>
    <w:p>
      <w:pPr>
        <w:spacing w:after="58"/>
      </w:pPr>
      <w:r>
        <w:rPr>
          <w:b w:val="0"/>
          <w:i w:val="0"/>
        </w:rPr>
        <w:t>* Контакт с больным туберкулезом: отрицает.</w:t>
      </w:r>
    </w:p>
    <w:p>
      <w:pPr>
        <w:spacing w:after="58"/>
      </w:pPr>
      <w:r>
        <w:rPr>
          <w:b w:val="0"/>
          <w:i w:val="0"/>
        </w:rPr>
        <w:t>* Флюорографическое обследование: уточнить затрудняется.</w:t>
      </w:r>
    </w:p>
    <w:p>
      <w:pPr>
        <w:spacing w:after="58"/>
      </w:pPr>
      <w:r>
        <w:rPr>
          <w:b w:val="0"/>
          <w:i w:val="0"/>
        </w:rPr>
        <w:t>* Аллергический анамнез: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Вес 60 кг, рост 170 см. Периферических отёков нет. Пальцы рук в виде «барабанных палочек», ногти – «часовых стёкол». Пульс 90 уд/мин. ЧДД = 22/мин. При обследовании кожные покровы и видимые слизистые бледные. Периферические лимфоузлы не увеличены. Перкуторно над лёгкими – коробочный звук. Аускультативно над лёгкими – дыхание везикулярное, сухие рассеянные хрипы, вдох=выдоху. Границы сердца: правая – по правому краю грудины, верхняя – III межреберье, левая – по левой срединно-ключичной линии. Тоны сердца приглушены, ритмичны. Живот мягкий, безболезненный. Размеры печени по Курлову: 16х12х11 см.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данному пациенту в амбулаторных условиях противотуберкулезного диспансера необходимо выполнить следующие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исследование глюкозы крови и гликированного гемоглобина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микробиологическое исследование мокроты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общий 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иммунологические тесты: проба Манту, Диаскинтест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мокроты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микробиологическое исследование мокроты; 4 — иммунологические тесты: проба Манту, Диаскинтест</w:t>
      </w:r>
    </w:p>
    <w:p>
      <w:pPr>
        <w:ind w:left="504"/>
      </w:pPr>
      <w:r>
        <w:rPr>
          <w:b w:val="0"/>
          <w:i/>
        </w:rPr>
        <w:t>Рекомендуется пациентам с предполагаемым диагнозом туберкулеза легких в комплекс лабораторных исследований для выявления МБТ включать микроскопическое исследование мокроты на микобактерии (Mycobacterium spp.) или другого диагностического материала на микобактерии – не менее двух проб.</w:t>
        <w:br/>
        <w:br/>
        <w:t>Туберкулез у взрослых. 2022 . Раздел 2.3. Лабораторные диагностические исследования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включение внутрикожной пробы с туберкулезным аллергеном рекомбинантным в стандартном разведении (белок СFР10-ЕSАТ6 0,2 мкг) в комплексное клинико-лабораторное и рентгенологическое обследование пациента с предполагаемым диагнозом туберкулеза легких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Туберкулинодиагностика - диагностический тест для определения специфической сенсибилизации организма к микобактериям туберкулеза, применяется для массового обследования и индивидуальной диагностики на туберкулез. Основной метод туберкулинодиагностики, применяемой в России, - проба Манту</w:t>
        <w:br/>
        <w:br/>
        <w:t>Пылаева, Ю. В. Сестринский уход во фтизиатрии : учебник / Ю. В. Пылаева. - 2-е изд. перераб. и доп. - Москва : ГЭОТАР-Медиа, 2022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постановки диагноза данному пациенту в амбулаторных условиях противотуберкулезного диспансера необходимо выполнить инструментальные методы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органов грудной клетки с ангиографией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ЭХО-КГ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рентгенографию органов грудной клетки в двух проекциях / компьютерную томографию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рентгенографию органов грудной клетки в двух проекциях / компьютерную томографию</w:t>
      </w:r>
    </w:p>
    <w:p>
      <w:pPr>
        <w:ind w:left="504"/>
      </w:pPr>
      <w:r>
        <w:rPr>
          <w:b w:val="0"/>
          <w:i/>
        </w:rPr>
        <w:t>Рекомендуется пациенту с подозрением на туберкулез органов дыхания выполнить рентгенографию легких в двух проекциях для определения клинической формы, активности и распространенности процесса</w:t>
        <w:br/>
        <w:br/>
        <w:t>Туберкулез у взрослых. 2022 . Раздел 2.4. Инструментальные диагностические исследования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Компьютерная томография позволяет детализировать локализацию, протяжённость, структуру туберкулезного процесса. Имеется возможность с высокой степенью разрешения достоверно определить плотность патологических изменений и избежать эффекта суммации.</w:t>
        <w:br/>
        <w:br/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методов обследования у данного пациента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Диссеминированный туберкулёз лёгких (хронический), фаза инфильтрации, МБТ (+), МЛУ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Саркоидоз III стадии, не верифицированный. ДН 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Тромбоэмболия легочной артерии. ДН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Внебольничная двусторонняя пневмония, тяжелого течения, ДН 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Диссеминированный туберкулёз лёгких (хронический), фаза инфильтрации, МБТ (+), МЛУ</w:t>
      </w:r>
    </w:p>
    <w:p>
      <w:pPr>
        <w:ind w:left="504"/>
      </w:pPr>
      <w:r>
        <w:rPr>
          <w:b w:val="0"/>
          <w:i/>
        </w:rPr>
        <w:t>Диагноз поставлен на основании:</w:t>
        <w:br/>
        <w:br/>
        <w:t>* постепенного развития заболевания, характерной клинической картины (общая слабость, повышение температуры до 37,80 С, кашель с мокротой с прожилками крови, одышка при физической нагрузке),</w:t>
        <w:br/>
        <w:t>* наличия факторов риска развития туберкулеза (курит (индекс курения 20 пачко/лет), злоупотребляет алкоголем),</w:t>
        <w:br/>
        <w:t>* данных лабораторных и инструментальных методов исследования: микробиологическое исследование мокроты КУМ (+), молекулярно-генетическое исследование мокроты полимеразно-цепная реакция: ДНК МБТ (+)  – обнаружена,  устойчивость к рифампицину, система Бактек – обнаружены МБТ;</w:t>
        <w:br/>
        <w:t>* рентгенологической картины - по всем лёгочным полям определяются полиморфные очаги с нечёткими контурами, местами сливающиеся в фокусы. Корни лёгких не структурны, деформированы, фиброзно изменены, подтянуты кверху;</w:t>
        <w:br/>
        <w:t>* данных иммунодиагностики: проба Манту с 2ТЕ – папула - 12 мм., диаскинтест - папула 5 мм.</w:t>
        <w:br/>
        <w:br/>
        <w:t>Диссеминированный туберкулез легких (различные процессы, развивающиеся в результате распространения микобактерий туберкулеза гематогенным, лимфогенным и смешанными путями; протекает как острый, подострый и хронический)</w:t>
        <w:br/>
        <w:br/>
        <w:t>Туберкулез у взрослых. 2022 . Раздел 1.5. Классификация заболевания или состояния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Данную форму туберкулеза легких у пациента после проведения рентгенологического обследования необходимо дифференцировать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раком легких, метастатическими поражениями легких, пневмонией, эозинофильной пневмонией, ателектазом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абсцессом легких, кистами легких, метастатическим поражением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саркоидозом, фиброзирующими альвеолитами, метастатическими поражениями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мезотелиомой, сердечной недостаточностью, почечной недостаточностью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саркоидозом, фиброзирующими альвеолитами, метастатическими поражениями легких</w:t>
      </w:r>
    </w:p>
    <w:p>
      <w:pPr>
        <w:ind w:left="504"/>
      </w:pPr>
      <w:r>
        <w:rPr>
          <w:b w:val="0"/>
          <w:i/>
        </w:rPr>
        <w:t>Диссеминированный туберкулез легких приходится дифференцировать с саркоидозом II стадии, идиопатическим фиброзирующим альвеолитом, карциноматозом, двусторонней неспецифической очаговой пневмонией, силикозом, гистиоцитозом X, гемосидерозом</w:t>
        <w:br/>
        <w:br/>
        <w:t>Фтизиатрия : учебник / Перельман М. И. , Богадельникова И. В. - 4-е изд. , перераб. и доп. - Москва : ГЭОТАР-Медиа, 2013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Диагноз туберкулеза у пациента верифицирован, потому что наряду с клинико-рентгенологическими признаками имеется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ускорение СОЭ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идентифицикация МБТ всеми микробиологическими методами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положительная реакция на пробу Манту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выявление лейкоцитов в общем анализе мокроты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идентифицикация МБТ всеми микробиологическими методами</w:t>
      </w:r>
    </w:p>
    <w:p>
      <w:pPr>
        <w:ind w:left="504"/>
      </w:pPr>
      <w:r>
        <w:rPr>
          <w:b w:val="0"/>
          <w:i/>
        </w:rPr>
        <w:t>Диагноз считается верифицированным, если у пациента, наряду с клинико-лабораторными и рентгенологическими признаками туберкулеза, идентифицированы МБТ любым микробиологическим и молекулярно-генетическим методом</w:t>
        <w:br/>
        <w:br/>
        <w:t>Туберкулез у взрослых. 2022. Приложение 8.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Доминирующим путем передачи туберкулеза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воздушно-капельный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алиментарный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внутриутробный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контактный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воздушно-капельный</w:t>
      </w:r>
    </w:p>
    <w:p>
      <w:pPr>
        <w:ind w:left="504"/>
      </w:pPr>
      <w:r>
        <w:rPr>
          <w:b w:val="0"/>
          <w:i/>
        </w:rPr>
        <w:t>Воздушно-капельным, или аэрозольным, путем чаще всего и происходит заражение человека туберкулезом</w:t>
        <w:br/>
        <w:br/>
        <w:t>Фтизиатрия : учебник / Перельман М. И. , Богадельникова И. В. - 4-е изд. , перераб. и доп. - Москва : ГЭОТАР-Медиа, 2013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больному туберкулезом до получения теста лекарственной чувствительности назначается в соответствии с +_____+ режимом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изониазид-резистентным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преШЛУ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лекарственно-чувствительным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МЛУ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МЛУ</w:t>
      </w:r>
    </w:p>
    <w:p>
      <w:pPr>
        <w:ind w:left="504"/>
      </w:pPr>
      <w:r>
        <w:rPr>
          <w:b w:val="0"/>
          <w:i/>
        </w:rPr>
        <w:t>Рекомендуется назначение режима химиотерапии МЛУ ТБ для лечения туберкулеза с установленной ЛУ возбудителя к рифампицину и изониазиду  (или только рифампицину )</w:t>
        <w:br/>
        <w:br/>
        <w:t>Туберкулез у взрослых. 2022 . Раздел  3.1.Химиотерапия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лечения гипертонической болезни у пациента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нитрат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ингибитор ангиотензинпревращающего фермента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блокатор протонной помпы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сердечный гликозид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ингибитор ангиотензинпревращающего фермента</w:t>
      </w:r>
    </w:p>
    <w:p>
      <w:pPr>
        <w:ind w:left="504"/>
      </w:pPr>
      <w:r>
        <w:rPr>
          <w:b w:val="0"/>
          <w:i/>
        </w:rPr>
        <w:t>Ингибиторы АПФ- каптоприл, эналаприл и т.д. входят в группу гипотензивных препаратов.  Ингибиторы АПФ назначают пожизненно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комплексное лечение больного туберкулезом целесообразно включить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патогенетическую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физиотерапию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санаторно-курортное лечение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патогенетическую терапию</w:t>
      </w:r>
    </w:p>
    <w:p>
      <w:pPr>
        <w:ind w:left="504"/>
      </w:pPr>
      <w:r>
        <w:rPr>
          <w:b w:val="0"/>
          <w:i/>
        </w:rPr>
        <w:t>Методы патогенетической терапии применяются  на фоне проводимой специфической химиотерапии. Выбор средства (метода) патогенетической терапии должен быть обоснованным с учетом механизмов патогенеза туберкулеза.</w:t>
        <w:br/>
        <w:br/>
        <w:t>Туберкулез у взрослых. 2022 . Раздел  3.3 Подраздел 2. Патогенетическая терапия.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фазе продолжения МЛУ режима химиотерапии в амбулаторных условиях пациент должен получать не менее   +__________+ противотуберкулезных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трех</w:t>
      </w:r>
    </w:p>
    <w:p>
      <w:pPr>
        <w:ind w:left="504"/>
      </w:pPr>
      <w:r>
        <w:rPr>
          <w:b w:val="0"/>
          <w:i/>
        </w:rPr>
        <w:t>Рекомендуется в фазе продолжения режима химиотерапии МЛУ туберкулеза назначение комбинации, одновременно включающей не менее трех эффективных противотуберкулезных лекарственных препаратов и антибиотиков с сохраненной или предполагаемой лекарственной чувствительностью возбудителя для повышения эффективности лечения</w:t>
        <w:br/>
        <w:br/>
        <w:t>Туберкулез у взрослых. 2022 . Раздел 3.1.3. Режимы химиотерапии  МЛУ туберкулеза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уточнения наличия или отсутствия ХОБЛ пациенту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плевральных полостей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пикфлоуметрию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спирометрию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фибробронхоскопию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спирометрию</w:t>
      </w:r>
    </w:p>
    <w:p>
      <w:pPr>
        <w:ind w:left="504"/>
      </w:pPr>
      <w:r>
        <w:rPr>
          <w:b w:val="0"/>
          <w:i/>
        </w:rPr>
        <w:t>Спирометрия является основным методом диагностики и документирования изменений легочной функции при ХОБЛ. На показателях спирометрии построена классификация ХОБЛ по степени выраженности обструктивных нарушений.</w:t>
        <w:br/>
        <w:br/>
      </w:r>
      <w:hyperlink r:id="rId37">
        <w:r>
          <w:rPr>
            <w:color w:val="173C49"/>
            <w:u w:val="single"/>
          </w:rPr>
          <w:t>Клинические рекомендации Российского Респираторного Общества. Хроническая обструктивная болезнь легких, 2023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данным Всемирной организации здравоохранения микобактериями туберкулеза инфицирована  +_____+ часть населения земного шара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1/2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1/10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1/4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1/3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1/3</w:t>
      </w:r>
    </w:p>
    <w:p>
      <w:pPr>
        <w:ind w:left="504"/>
      </w:pPr>
      <w:r>
        <w:rPr>
          <w:b w:val="0"/>
          <w:i/>
        </w:rPr>
        <w:t>Туберкулез является одной из наиболее широко распространенных в мире инфекций. По данным Всемирной организации здравоохранения (ВОЗ) треть населения земного шара инфицирована микобактериями туберкулеза.</w:t>
        <w:br/>
        <w:br/>
        <w:t>Туберкулез у взрослых. 2022 . Раздел 1.3. Эпидемиология заболевания или состояния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Фтизиатрия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О., 69 лет, изменения в легких выявлены при обследовании при подготовке к операции по поводу коленного сустава.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слабость, утомляемость, снижение аппетита, раздражительность.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О., 69 лет, при подготовке к операции проходила весь необходимый перечень анализов и исследований. При обследовании органов дыхания выявлены изменения в легких, которые расценены как пневмония. Пульмонологом назначено лечение пневмонии. На фоне лечения пневмонии отмечена отрицательная динамика за счет увеличения объема поражения и появления деструктивных изменений. В мокроте в ОЛС КУМ не выявлены. После консультации фтизиатра направлена на лечение в диагностическое отделение противотуберкулезного стационара.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Пенсионерка. Высшее образование. Росла и развивалась без особенностей.</w:t>
        <w:br/>
        <w:t>* Длительно страдает СД, находится на инсулинотерапии. Диету нарушает. Диабетическая ангиопатия, ангиопатия нижних конечностей. Хр. гастрит.</w:t>
        <w:br/>
        <w:t>* Замужем, живут с мужем в 2-комнатной квартире.</w:t>
        <w:br/>
        <w:t>* Флюорографическое обследование проходила год назад, на дообследование не вызывали.</w:t>
        <w:br/>
        <w:t>* Данных о контакте с больными туберкулезом нет. Туберкулезом не болел, в семье больных туберкулезом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Ограниченная активность боли в коленном суставе. Гиперстеник. Кожа и слизистые обычной окраски, влажная, тургор не снижен. Периферические лимфоузлы не пальпируются. Грудная клетка симметрично участвует в акте дыхания. ЧДД 22 в мин. Притупление перкуторного тона в межлопаточном пространстве слева и у нижнего угла левой лопатки, здесь выслушиваются среднепузырчатые влажные хрипы. Область сердца визуально не изменена. ЧСС 96 в мин. Тоны сердца приглушены. Сокращения ритмичные. АД 110/70 мм рт. ст. Живот мягкий, безболезненный при пальпации. Печень по краю реберной дуги, б/б при пальпации. С-м Пастернацкого отрицательный с обеих сторон.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туберкулеза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мокроты методом ПЦР на МБТ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общий анализ мокроты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посев мокроты на МБТ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устойчивости МБТ к ПТП первого и второго ряда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микроскопическое исследование мокроты на микобактерии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исследование мокроты методом ПЦР на МБТ; 4 — посев мокроты на МБТ; 5 — определение устойчивости МБТ к ПТП первого и второго ряда; 6 — микроскопическое исследование мокроты на микобактерии</w:t>
      </w:r>
    </w:p>
    <w:p>
      <w:pPr>
        <w:ind w:left="504"/>
      </w:pPr>
      <w:r>
        <w:rPr>
          <w:b w:val="0"/>
          <w:i/>
        </w:rPr>
        <w:t>Приоритетным компонентом комплекса исследования у пациентов с туберкулезом рекомендуется определение мутаций, ассоциированных с лекарственной устойчивостью в ДНК микобактерий туберкулеза (Mycobacterium tuberculosis complex) методом ПЦР в режиме реального времени или методом ПЦР с дальнейшей гибридизацией к препаратам первого ряда – изониазиду и рифампицину или, как минимум, к рифампицину.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Культуральные методы применяют так же, как и микроскопические, на всех этапах диагностики туберкулеза и контроля химиотерапии. Их чувствительность и специфичность превышает на 20- 30% таковую микроскопических методов. Положительные результаты культуральных методов, так же, как и микроскопических, определяют статус бактериовыделения.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Преимуществом культуральных исследований является возможность выделения культуры микобактерий с последующей идентификацией и определением чувствительности МБТ к широкому спектру ПТП. Проводить повторный тест определения лекарственной чувствительности целесообразно по окончании интенсивной фазы химиотерапии при сохранении бактериовыделения.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пациентам с предполагаемым диагнозом туберкулеза легких в комплекс лабораторных исследований для выявления МБТ включать микроскопическое исследование мокроты на микобактерии (Mycobacterium spp.) или другого диагностического материала на микобактерии – не менее двух проб.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условиях противотуберкулезного стационара для постановки диагноза туберкулеза необходимо провести инструментальные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рентгенографическое обследование: обзорную рентгенограмму в 2-х проекциях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мультиспиральную компьютерную томографию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фибробронхоскопию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ЭКГ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рентгенографическое обследование: обзорную рентгенограмму в 2-х проекциях; 3 — мультиспиральную компьютерную томографию; 5 — фибробронхоскопию</w:t>
      </w:r>
    </w:p>
    <w:p>
      <w:pPr>
        <w:ind w:left="504"/>
      </w:pPr>
      <w:r>
        <w:rPr>
          <w:b w:val="0"/>
          <w:i/>
        </w:rPr>
        <w:t>Рекомендуется пациенту с подозрением на туберкулез органов дыхания выполнить рентгенографию грудной клетки в двух проекциях для определения клинической формы, активности и распространенности процесса.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Томография легких позволяет детализировать локализацию, протяжённость, структуру туберкулезного процесса. При этом технология спирального сканирования даёт возможность строить трёхмерные изображения исследуемых структур, включая скрытые для классической рентгенологии зоны. Имеется возможность с высокой степенью разрешения достоверно определить плотность патологических изменений и избежать эффекта суммации.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Бронхоскопия позволяет получить визуальную информацию о состоянии обследуемого объекта и взять биопсийный материал для микробиологического, цитологического и гистологического исследований Наиболее часто используются эндоскопические методы с видеосопровождением (бронхоскопия, торакоскопия, медиастиноскопия).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анамнестические данные, результаты проведенных лабораторных и инструментальных исследований, больной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Цирротический туберкулез нижней доли левого легкого в фазе распада и обсеменения МБТ(+) МЛУ. Сопутствующее заболевание: Сахарный диабет I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Диссеминированный туберкулез нижней доли левого легкого в фазе распада и обсеменения МБТ(+) МЛУ. Сопутствующее заболевание: Сахарный диабет I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Очаговый туберкулез нижней доли левого легкого в фазе распада и обсеменения МБТ(+) МЛУ. Сопутствующее заболевание: Сахарный диабет I типа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Инфильтративный туберкулез нижней доли левого легкого в фазе распада и обсеменения МБТ(+) МЛУ. Сопутствующее заболевание: Сахарный диабет I типа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Инфильтративный туберкулез нижней доли левого легкого в фазе распада и обсеменения МБТ(+) МЛУ. Сопутствующее заболевание: Сахарный диабет I типа</w:t>
      </w:r>
    </w:p>
    <w:p>
      <w:pPr>
        <w:ind w:left="504"/>
      </w:pPr>
      <w:r>
        <w:rPr>
          <w:b w:val="0"/>
          <w:i/>
        </w:rPr>
        <w:t>Диагноз поставлен на основании:</w:t>
        <w:br/>
        <w:br/>
        <w:t>* Клинических проявлений - слабость, утомляемость, снижение аппетита, раздражительность.</w:t>
        <w:br/>
        <w:t>* Относится к группе повышенного риска страдает сахарным диабетом 1 типа. Диабетическая ангиопатия, ангиопатия нижних конечностей. Хр. гастрит.</w:t>
        <w:br/>
        <w:t>* Микробиологического исследования: люминесцентная микроскопия: в мокроте не  выявлены КУМ.</w:t>
        <w:br/>
        <w:t>* Исследование мокроты методом ПЦР на МБТ - методом ПЦР по технологии GeneXpert ДНК МБТ не выявлена.</w:t>
        <w:br/>
        <w:t>* Фибробронхоскопия - Двусторонний простой диффузный эндобронхит1-2 ст.</w:t>
        <w:br/>
        <w:t>* БАЛ: Методом люминесцентной микроскопии: обнаружены КУМ1+(12 х 100 п/зр).</w:t>
        <w:br/>
        <w:t>* ПЦР – выявлена ДНК МБТ, устойчивость к рифампицину определена.</w:t>
        <w:br/>
        <w:t>* КТ-исследование органов грудной полости - в S6 и S10 левого легкого визуализируется зона уплотнения легочной ткани, неоднородной структуры: визуализируются просветы расширенных бронхов, полости распада неправильной формы с бухтообразными внутренними контурами, в легочной ткани в нижних отделах левого легкого и в средних отделах правого легкого имеются многочисленные очаговые тени с нечеткими контурами, некоторые сливаются между собой.</w:t>
        <w:br/>
        <w:br/>
        <w:t>Инфильтративный туберкулез легких (характеризуется наличием воспалительных фокусов в легких более 1,0 см в диаметре, преимущественно экссудативного характера с казеозным некрозом и наличием или отсутствием деструкции легочной ткани и бронхогенного обсеменения.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Диагноз туберкулеза у данной больной считается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установленным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предполагаемым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вероятным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верифицированным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верифицированным</w:t>
      </w:r>
    </w:p>
    <w:p>
      <w:pPr>
        <w:ind w:left="504"/>
      </w:pPr>
      <w:r>
        <w:rPr>
          <w:b w:val="0"/>
          <w:i/>
        </w:rPr>
        <w:t>Диагноз считается верифицированным, если у пациента, наряду с клинико-лабораторными и рентгенологическими признаками туберкулеза, идентифицированы МБТ любым микробиологическим и молекулярно-генетическим методом и/или получены результаты гистологического исследования, указывающие на наличие туберкулезной гранулемы в пораженном органе.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Назначение химиотерапии больной по поводу впервые выявленного туберкулеза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непосредственно после установления диагноза туберкулеза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получения результатов роста МБТ на жидких питательных средах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получения результатов теста на лекарственную чувствительность МБТ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получения результатов роста МБТ на твердых питательных средах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непосредственно после установления диагноза туберкулеза</w:t>
      </w:r>
    </w:p>
    <w:p>
      <w:pPr>
        <w:ind w:left="504"/>
      </w:pPr>
      <w:r>
        <w:rPr>
          <w:b w:val="0"/>
          <w:i/>
        </w:rPr>
        <w:t>Настоятельно рекомендуется начинать химиотерапию в максимально ранние сроки после установления и верификации диагноза.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Данной пациентке после установления диагноза туберкулеза должен быть назначен +__________+ режим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изониазид-резистентный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ШЛУ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лекарственно-чувствительный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МЛУ</w:t>
      </w:r>
    </w:p>
    <w:p>
      <w:pPr>
        <w:ind w:left="504"/>
      </w:pPr>
      <w:r>
        <w:rPr>
          <w:b w:val="0"/>
          <w:i/>
        </w:rPr>
        <w:t>Рекомендуется назначение режима химиотерапии МЛУ ТБ для лечения туберкулеза с установленной ЛУ возбудителя к рифампицину  и изониазиду  или только рифампицину  любым методом.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фазе интенсивной терапии по МЛУ режиму химиотерапии назначают +______+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</w:t>
      </w:r>
    </w:p>
    <w:p>
      <w:pPr>
        <w:ind w:left="504"/>
      </w:pPr>
      <w:r>
        <w:rPr>
          <w:b w:val="0"/>
          <w:i/>
        </w:rPr>
        <w:t>Рекомендуется в интенсивной фазе режима химиотерапии МЛУ туберкулеза назначать комбинацию, одновременно включающую не менее 5 противотуберкулезных лекарственных препаратов первого и второго ряда с доказанной или предполагаемой лекарственной чувствительностью возбудителя.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Длительность лечения по МЛУ режиму составляет не менее +__+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9</w:t>
      </w:r>
    </w:p>
    <w:p>
      <w:pPr>
        <w:ind w:left="504"/>
      </w:pPr>
      <w:r>
        <w:rPr>
          <w:b w:val="0"/>
          <w:i/>
        </w:rPr>
        <w:t>Рекомендуется при назначении режима химиотерапии МЛУ туберкулеза лечение пациента проводить длительностью не менее 9 месяцев для полного подавления микробной популяции и предотвращения рецидива.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Тактика врача при получении этих данных заключается в назначении +_________________+ режима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изониазид-резистентного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лекарственно-чувствительного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МЛУ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МЛУ</w:t>
      </w:r>
    </w:p>
    <w:p>
      <w:pPr>
        <w:ind w:left="504"/>
      </w:pPr>
      <w:r>
        <w:rPr>
          <w:b w:val="0"/>
          <w:i/>
        </w:rPr>
        <w:t>Назначение режима химиотерапии МЛУ ТБ для лечения туберкулеза с установленной ЛУ возбудителя к рифампицину  и изониазиду  или только рифампицину  любым методом и подтвержденной чувствительностью к фторхинолонам а также пациентам с клинически установленной МЛУ.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У больного туберкулезом с сахарным диабетом перед началом химиотерапии проводят определение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уровня креатинина и калия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уровня кальция и магния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гликемического профиля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липоарабиноманнана в моче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уровня креатинина и калия крови</w:t>
      </w:r>
    </w:p>
    <w:p>
      <w:pPr>
        <w:ind w:left="504"/>
      </w:pPr>
      <w:r>
        <w:rPr>
          <w:b w:val="0"/>
          <w:i/>
        </w:rPr>
        <w:t>Перед началом химиотерапии также проводят исследование уровня калия крови перед назначением режима химиотерапии МЛУ ТБ, пре-ШЛУ ТБ, ШЛУ ТБ;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Уровень креатинина, расчет клиренса креатинина и K+крови, у пациентов группы риска (старше 60 лет, с хронической болезнью почек,  сахарным диабетом).</w:t>
        <w:br/>
        <w:br/>
      </w:r>
      <w:hyperlink r:id="rId56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Больная проживает в 2-х комнатной квартире с мужем. Очаг туберкулеза относится к _____ степени эпидемической опасности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</w:t>
      </w:r>
    </w:p>
    <w:p>
      <w:pPr>
        <w:ind w:left="504"/>
      </w:pPr>
      <w:r>
        <w:rPr>
          <w:b w:val="0"/>
          <w:i/>
        </w:rPr>
        <w:t>I группа - очаги с высоким риском заражения туберкулёзом, отягощенные неблагоприятными факторами - социально отягощенные очаги.</w:t>
        <w:br/>
        <w:br/>
        <w:t>К этой группе относятся очаги, сформированные больными туберкулёзом органов дыхания, выделяющими микобактерии туберкулёза, при сочетании в очаге всех или части следующих неблагоприятных факторов: проживание в очаге детей, лиц с иммунодефицитными заболеваниями; тяжелые бытовые условия, отсутствие возможности выделения отдельного помещения для проживания больного;  нарушения противоэпидемического режима, нарушение больным правил личной гигиены.</w:t>
        <w:br/>
        <w:br/>
      </w:r>
      <w:hyperlink r:id="rId57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Контроль текущей дезинфекции в очаге у больной осуществляется с периодичностью 1 раз в +___+ месяц(а)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</w:t>
      </w:r>
    </w:p>
    <w:p>
      <w:pPr>
        <w:ind w:left="504"/>
      </w:pPr>
      <w:r>
        <w:rPr>
          <w:b w:val="0"/>
          <w:i/>
        </w:rPr>
        <w:t>В очагах туберкулеза с целью его ранней локализации и предупреждения распространения заболевания специалистами медицинских специализированных противотуберкулезных организаций (отделений, кабинетов) проводятся санитарно-противоэпидемические (профилактические) мероприятия:  контроль текущей дезинфекции в очаге (1 раз в квартал).</w:t>
        <w:br/>
        <w:br/>
      </w:r>
      <w:hyperlink r:id="rId57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Фтизиатрия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16_2/" TargetMode="External"/><Relationship Id="rId22" Type="http://schemas.openxmlformats.org/officeDocument/2006/relationships/hyperlink" Target="https://library.mededtech.ru/rest/documents/KP16_2/index.html#list_item_54lom3" TargetMode="External"/><Relationship Id="rId23" Type="http://schemas.openxmlformats.org/officeDocument/2006/relationships/hyperlink" Target="https://library.mededtech.ru/rest/documents/KP16_2/index.html#list_item_4t4bue" TargetMode="External"/><Relationship Id="rId24" Type="http://schemas.openxmlformats.org/officeDocument/2006/relationships/hyperlink" Target="https://library.mededtech.ru/rest/documents/ISBN9785970467084/?anchor=paragraph_c02ii8#paragraph_c02ii8" TargetMode="External"/><Relationship Id="rId25" Type="http://schemas.openxmlformats.org/officeDocument/2006/relationships/hyperlink" Target="https://library.mededtech.ru/rest/documents/KP16_2/index.html#list_item_ssio1j" TargetMode="External"/><Relationship Id="rId26" Type="http://schemas.openxmlformats.org/officeDocument/2006/relationships/hyperlink" Target="https://library.mededtech.ru/rest/documents/KP16_2/index.html#paragraph_74dluq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KP16_2/index.html#list_item_qjmtsd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ISBN9785970424933/?anchor=paragraph_f8684m#paragraph_f8684m" TargetMode="External"/><Relationship Id="rId31" Type="http://schemas.openxmlformats.org/officeDocument/2006/relationships/hyperlink" Target="https://library.mededtech.ru/rest/documents/KP16_2/index.html#list_item_f2r9qf" TargetMode="External"/><Relationship Id="rId32" Type="http://schemas.openxmlformats.org/officeDocument/2006/relationships/hyperlink" Target="https://library.mededtech.ru/rest/documents/ISBN9785970424933/?anchor=paragraph_nejkvn#paragraph_nejkvn" TargetMode="External"/><Relationship Id="rId33" Type="http://schemas.openxmlformats.org/officeDocument/2006/relationships/hyperlink" Target="https://library.mededtech.ru/rest/documents/KP16_2/index.html#list_item_mm6rth" TargetMode="External"/><Relationship Id="rId34" Type="http://schemas.openxmlformats.org/officeDocument/2006/relationships/hyperlink" Target="https://library.mededtech.ru/rest/documents/ISBN9785970458860/?anchor=paragraph_kn2v2u#paragraph_kn2v2u" TargetMode="External"/><Relationship Id="rId35" Type="http://schemas.openxmlformats.org/officeDocument/2006/relationships/hyperlink" Target="https://library.mededtech.ru/rest/documents/KP16_2/index.html#paragraph_7qb3e1" TargetMode="External"/><Relationship Id="rId36" Type="http://schemas.openxmlformats.org/officeDocument/2006/relationships/hyperlink" Target="https://library.mededtech.ru/rest/documents/KP16_2/index.html#list_item_adg2uc" TargetMode="External"/><Relationship Id="rId37" Type="http://schemas.openxmlformats.org/officeDocument/2006/relationships/hyperlink" Target="https://library.mededtech.ru/rest/documents/104-HOBL_2023_draft/" TargetMode="External"/><Relationship Id="rId38" Type="http://schemas.openxmlformats.org/officeDocument/2006/relationships/hyperlink" Target="https://library.mededtech.ru/rest/documents/104-HOBL_2023_draft/#paragraph_t6mc7v" TargetMode="External"/><Relationship Id="rId39" Type="http://schemas.openxmlformats.org/officeDocument/2006/relationships/hyperlink" Target="https://library.mededtech.ru/rest/documents/KP16_2/index.html#paragraph_if8rt8" TargetMode="External"/><Relationship Id="rId40" Type="http://schemas.openxmlformats.org/officeDocument/2006/relationships/image" Target="media/image8.png"/><Relationship Id="rId41" Type="http://schemas.openxmlformats.org/officeDocument/2006/relationships/image" Target="media/image9.png"/><Relationship Id="rId42" Type="http://schemas.openxmlformats.org/officeDocument/2006/relationships/hyperlink" Target="https://library.mededtech.ru/rest/documents/KP16_3/" TargetMode="External"/><Relationship Id="rId43" Type="http://schemas.openxmlformats.org/officeDocument/2006/relationships/hyperlink" Target="https://library.mededtech.ru/rest/documents/KP16_3/index.html#list_item_9795qu" TargetMode="External"/><Relationship Id="rId44" Type="http://schemas.openxmlformats.org/officeDocument/2006/relationships/hyperlink" Target="https://library.mededtech.ru/rest/documents/KP16_3/index.html#list_item_vos3vf" TargetMode="External"/><Relationship Id="rId45" Type="http://schemas.openxmlformats.org/officeDocument/2006/relationships/hyperlink" Target="https://library.mededtech.ru/rest/documents/KP16_3/index.html#list_item_6n1vud" TargetMode="External"/><Relationship Id="rId46" Type="http://schemas.openxmlformats.org/officeDocument/2006/relationships/hyperlink" Target="https://library.mededtech.ru/rest/documents/KP16_3/index.html#list_item_dujhma" TargetMode="External"/><Relationship Id="rId47" Type="http://schemas.openxmlformats.org/officeDocument/2006/relationships/hyperlink" Target="https://library.mededtech.ru/rest/documents/KP16_3/index.html#list_item_anu7ob" TargetMode="External"/><Relationship Id="rId48" Type="http://schemas.openxmlformats.org/officeDocument/2006/relationships/hyperlink" Target="https://library.mededtech.ru/rest/documents/KP16_3/index.html#list_item_bit4co" TargetMode="External"/><Relationship Id="rId49" Type="http://schemas.openxmlformats.org/officeDocument/2006/relationships/hyperlink" Target="https://library.mededtech.ru/rest/documents/KP16_3/index.html#list_item_gg5gmd" TargetMode="External"/><Relationship Id="rId50" Type="http://schemas.openxmlformats.org/officeDocument/2006/relationships/hyperlink" Target="https://library.mededtech.ru/rest/documents/KP16_3/index.html#list_item_amhvsn" TargetMode="External"/><Relationship Id="rId51" Type="http://schemas.openxmlformats.org/officeDocument/2006/relationships/hyperlink" Target="https://library.mededtech.ru/rest/documents/KP16_3/index.html#list_item_14j2i" TargetMode="External"/><Relationship Id="rId52" Type="http://schemas.openxmlformats.org/officeDocument/2006/relationships/hyperlink" Target="https://library.mededtech.ru/rest/documents/KP16_3/index.html#list_item_li42i8" TargetMode="External"/><Relationship Id="rId53" Type="http://schemas.openxmlformats.org/officeDocument/2006/relationships/hyperlink" Target="https://library.mededtech.ru/rest/documents/KP16_3/index.html#list_item_h11ofg" TargetMode="External"/><Relationship Id="rId54" Type="http://schemas.openxmlformats.org/officeDocument/2006/relationships/hyperlink" Target="https://library.mededtech.ru/rest/documents/KP16_3/index.html#list_item_7mugvt" TargetMode="External"/><Relationship Id="rId55" Type="http://schemas.openxmlformats.org/officeDocument/2006/relationships/hyperlink" Target="https://library.mededtech.ru/rest/documents/KP16_3/index.html#list_item_b30uf6" TargetMode="External"/><Relationship Id="rId56" Type="http://schemas.openxmlformats.org/officeDocument/2006/relationships/hyperlink" Target="https://library.mededtech.ru/rest/documents/KP16_3/index.html#table_89aqvi" TargetMode="External"/><Relationship Id="rId57" Type="http://schemas.openxmlformats.org/officeDocument/2006/relationships/hyperlink" Target="https://library.mededtech.ru/rest/documents/sanpin3686_21/" TargetMode="External"/><Relationship Id="rId58" Type="http://schemas.openxmlformats.org/officeDocument/2006/relationships/hyperlink" Target="https://library.mededtech.ru/rest/documents/sanpin3686_21/index.html#paragraph_0241s8" TargetMode="External"/><Relationship Id="rId59" Type="http://schemas.openxmlformats.org/officeDocument/2006/relationships/hyperlink" Target="https://library.mededtech.ru/rest/documents/sanpin3686_21/index.html#paragraph_3dujj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